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9624381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079852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9150009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77219" name="019d8bd0-df6c-7a5c-a1b8-ce10ec1f0c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673156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623026" name="019d8c14-bc96-756f-a5ac-2ae1c6f3b1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4456331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68565" name="019d8bf9-6058-71e3-8d86-3859199e7b3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788649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981868" name="019d8bff-753c-77a7-980b-4989f23528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40504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899656" name="019d8c06-1db1-7f10-90c0-6e67f734865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3314204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663340" name="019d8bd4-3275-7516-a0b2-2931e9540b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074587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635289" name="019d8bdf-ae52-767f-aa9d-f903c9a227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308783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298360" name="019d8be7-9614-7fa8-9fd3-0c92a4f4b28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911033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379418" name="019d8bef-c803-7482-a906-7c61886b3a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215723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415222" name="019d8bdf-0650-778e-80dc-2346d460efb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969889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495341" name="019d8bc8-8672-738b-84da-cf80b24281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8183933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47411" name="019d8be6-e622-7541-a58d-09ed3e672e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0123567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51134" name="019d8bcb-98db-72a0-994f-2397de38d6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6608142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736144" name="019d8bd8-be9f-7285-b7fe-4a960599df0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281962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45246" name="019d8be5-bc7e-7988-a6ce-9832ea20169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5473584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831113" name="019d8bc5-5c78-73ed-90a6-9fb6f60dcca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393869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411544" name="019d8bf4-80df-7d4a-9fb7-06155f02772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993139" name="019d8bfc-09b9-72c1-ad78-9e03a41e9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075939" name="019d8bfc-09b9-72c1-ad78-9e03a41e9e0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1260963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92178" name="019d8c04-91d9-7483-8c85-1d3b330a43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891288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827826" name="019d8bf6-ae48-7054-8fef-3b83d839483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721931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580322" name="019d8bfe-5367-7655-8c7e-90f715f08a3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654429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934724" name="019d8c0e-ef3b-7492-942a-b213608b42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548289051" name="019dfd03-c75b-7f4f-9eb6-ea46ad1a6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317034" name="019dfd03-c75b-7f4f-9eb6-ea46ad1a67f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